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415373" name="f40a1800-2846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177130" name="f40a1800-2846-11f1-854f-b7d404d48e4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0337825" name="98525e4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452710" name="98525e40-2847-11f1-854f-b7d404d48e4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Schlafzimner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3938502" name="0be0e3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048231" name="0be0e340-2848-11f1-854f-b7d404d48e4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3096053" name="955666e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486643" name="955666e0-2848-11f1-854f-b7d404d48e4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4821608" name="a39ccfd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859555" name="a39ccfd0-284a-11f1-854f-b7d404d48e4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/ 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6805233" name="67c5a3a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924342" name="67c5a3a0-284b-11f1-854f-b7d404d48e4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4468459" name="582f0ca0-284c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74413" name="582f0ca0-284c-11f1-854f-b7d404d48e4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9159733" name="0f5927d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559924" name="0f5927d0-284d-11f1-854f-b7d404d48e4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5080786" name="630c285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297865" name="630c2850-284d-11f1-854f-b7d404d48e4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015767" name="afa03fe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438751" name="afa03fe0-2847-11f1-854f-b7d404d48e4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Schlafzimner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6520197" name="26b7c49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490068" name="26b7c490-2848-11f1-854f-b7d404d48e4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2279298" name="b2e2cb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700760" name="b2e2cb40-2848-11f1-854f-b7d404d48e4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1844925" name="8bad9a9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233679" name="8bad9a90-2849-11f1-854f-b7d404d48e4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3981754" name="b937f86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463940" name="b937f860-284a-11f1-854f-b7d404d48e4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3446552" name="6c09a0d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603242" name="6c09a0d0-2849-11f1-854f-b7d404d48e4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412989" name="7159d68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360586" name="7159d680-284a-11f1-854f-b7d404d48e4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1658316" name="81d5fd7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827630" name="81d5fd70-2847-11f1-854f-b7d404d48e4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155781" name="7bc1d42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363814" name="7bc1d420-2849-11f1-854f-b7d404d48e4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8204024" name="86e065a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269478" name="86e065a0-284a-11f1-854f-b7d404d48e4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5843563" name="227aafc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490541" name="227aafc0-284b-11f1-854f-b7d404d48e4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017046" name="c398bf8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542571" name="c398bf80-2848-11f1-854f-b7d404d48e4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310437" name="b9bd2ac0-2846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848221" name="b9bd2ac0-2846-11f1-854f-b7d404d48e4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379981" name="8508f11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301387" name="8508f110-284b-11f1-854f-b7d404d48e4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Juchstrasse 41, 9548 Matzingen</w:t>
          </w:r>
        </w:p>
        <w:p>
          <w:pPr>
            <w:spacing w:before="0" w:after="0"/>
          </w:pPr>
          <w:r>
            <w:t>824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